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media/image1.png" ContentType="image/png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>
          <w:b/>
          <w:bCs/>
        </w:rPr>
      </w:pPr>
      <w:r>
        <w:rPr>
          <w:b/>
          <w:bCs/>
        </w:rPr>
        <w:br/>
        <w:t>ZAŁĄCZNIK NR 1 – ZAMÓWIENIE NA USŁUGĘ BSA</w:t>
        <w:br/>
      </w:r>
    </w:p>
    <w:p>
      <w:pPr>
        <w:pStyle w:val="Normal"/>
        <w:rPr/>
      </w:pPr>
      <w:r>
        <w:rPr/>
        <w:br/>
        <w:t>1. Dane Stron</w:t>
        <w:br/>
        <w:t xml:space="preserve">Operator Sieci Dostępowej (OSD): </w:t>
      </w:r>
      <w:r>
        <w:rPr>
          <w:rFonts w:cs="Calibri Light" w:ascii="Calibri Light" w:hAnsi="Calibri Light"/>
          <w:b/>
          <w:bCs/>
          <w:sz w:val="23"/>
          <w:szCs w:val="23"/>
        </w:rPr>
        <w:t>WnoNet Sp. z o.o.</w:t>
      </w:r>
      <w:r>
        <w:rPr>
          <w:rFonts w:cs="Calibri Light" w:ascii="Calibri Light" w:hAnsi="Calibri Light"/>
          <w:sz w:val="23"/>
          <w:szCs w:val="23"/>
        </w:rPr>
        <w:t xml:space="preserve">  z siedzibą w Wąbrzeźnie pod adresem: </w:t>
      </w:r>
      <w:r>
        <w:rPr>
          <w:rFonts w:cs="Calibri Light" w:ascii="Calibri Light" w:hAnsi="Calibri Light"/>
          <w:b/>
          <w:bCs/>
          <w:sz w:val="23"/>
          <w:szCs w:val="23"/>
        </w:rPr>
        <w:t>87-200 Wąbrzeźno ul. Macieja Rataja 6, NIP: 8781773036, KRS</w:t>
      </w:r>
      <w:r>
        <w:rPr>
          <w:rFonts w:cs="Calibri Light" w:ascii="Calibri Light" w:hAnsi="Calibri Light"/>
          <w:sz w:val="23"/>
          <w:szCs w:val="23"/>
        </w:rPr>
        <w:t xml:space="preserve">: </w:t>
      </w:r>
      <w:r>
        <w:rPr>
          <w:rFonts w:cs="Calibri Light" w:ascii="Calibri Light" w:hAnsi="Calibri Light"/>
          <w:b/>
          <w:bCs/>
          <w:sz w:val="23"/>
          <w:szCs w:val="23"/>
        </w:rPr>
        <w:t>0001169293</w:t>
      </w:r>
      <w:r>
        <w:rPr/>
        <w:br/>
      </w:r>
    </w:p>
    <w:p>
      <w:pPr>
        <w:pStyle w:val="Normal"/>
        <w:widowControl/>
        <w:bidi w:val="0"/>
        <w:spacing w:lineRule="auto" w:line="276" w:before="0" w:after="200"/>
        <w:jc w:val="left"/>
        <w:rPr/>
      </w:pPr>
      <w:r>
        <w:rPr/>
        <w:t>Operator Korzystający (OK): _______________________________</w:t>
        <w:br/>
        <w:t>Adres: _______________________________</w:t>
        <w:br/>
        <w:t>NIP/REGON: _______________________________</w:t>
        <w:br/>
        <w:br/>
        <w:t>2. Przedmiot Zamówienia</w:t>
        <w:br/>
        <w:t>Zamówienie uruchomienia usługi hurtowej Bitstream Access (BSA) na poziomie Ethernet.</w:t>
        <w:br/>
        <w:br/>
        <w:t>3. Dane Usługi</w:t>
        <w:br/>
        <w:t>Technologia: FTTH</w:t>
        <w:br/>
        <w:t>Poziom dostępu: Ethernet (L2)</w:t>
        <w:br/>
        <w:t>Profil prędkości: ____________ Mb/s DL / ____________ Mb/s UL</w:t>
        <w:br/>
        <w:t>Liczba VLAN: ____________</w:t>
        <w:br/>
        <w:t>Punkt Adresowy (PA): _______________________________</w:t>
        <w:br/>
        <w:t>Punkt Styku (FPSS): _______________________________</w:t>
        <w:br/>
        <w:br/>
        <w:t>4. Terminy</w:t>
        <w:br/>
        <w:t>Planowana data uruchomienia usługi: _______________________________</w:t>
        <w:br/>
        <w:br/>
        <w:t>5. Oświadczenia</w:t>
        <w:br/>
        <w:t>OK oświadcza, że zapoznał się z Umową Ramową oraz Ofertą KPO4 i akceptuje ich postanowienia.</w:t>
        <w:br/>
        <w:br/>
        <w:t>Podpis OSD: _______________________________    Data: ____________</w:t>
        <w:br/>
        <w:t>Podpis OK:  _______________________________    Data: ____________</w:t>
        <w:br/>
      </w:r>
    </w:p>
    <w:sectPr>
      <w:headerReference w:type="default" r:id="rId2"/>
      <w:type w:val="nextPage"/>
      <w:pgSz w:w="12240" w:h="15840"/>
      <w:pgMar w:left="1800" w:right="1800" w:gutter="0" w:header="720" w:top="1440" w:footer="0" w:bottom="144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mbria">
    <w:charset w:val="ee"/>
    <w:family w:val="roman"/>
    <w:pitch w:val="variable"/>
  </w:font>
  <w:font w:name="Calibri">
    <w:charset w:val="ee"/>
    <w:family w:val="roman"/>
    <w:pitch w:val="variable"/>
  </w:font>
  <w:font w:name="Courier">
    <w:altName w:val="Courier New"/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Calibri Light">
    <w:charset w:val="ee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drawing>
        <wp:anchor behindDoc="1" distT="0" distB="0" distL="114300" distR="114300" simplePos="0" locked="0" layoutInCell="0" allowOverlap="1" relativeHeight="2">
          <wp:simplePos x="0" y="0"/>
          <wp:positionH relativeFrom="column">
            <wp:posOffset>-481330</wp:posOffset>
          </wp:positionH>
          <wp:positionV relativeFrom="paragraph">
            <wp:posOffset>-127635</wp:posOffset>
          </wp:positionV>
          <wp:extent cx="6087745" cy="579755"/>
          <wp:effectExtent l="0" t="0" r="0" b="0"/>
          <wp:wrapTopAndBottom/>
          <wp:docPr id="1" name="Obraz 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087745" cy="5797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/>
      <w:t xml:space="preserve"> </w:t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/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/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/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themeFontLang w:val="en-US" w:eastAsia="ja-JP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mbria" w:hAnsi="Cambria" w:eastAsia="ＭＳ 明朝" w:cs="" w:asciiTheme="minorHAnsi" w:cstheme="minorBidi" w:eastAsiaTheme="minorEastAsia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fc693f"/>
    <w:pPr>
      <w:widowControl/>
      <w:bidi w:val="0"/>
      <w:spacing w:lineRule="auto" w:line="276" w:before="0" w:after="200"/>
      <w:jc w:val="left"/>
    </w:pPr>
    <w:rPr>
      <w:rFonts w:ascii="Cambria" w:hAnsi="Cambria" w:eastAsia="ＭＳ 明朝" w:cs="" w:asciiTheme="minorHAnsi" w:cstheme="minorBidi" w:eastAsiaTheme="minorEastAsia" w:hAnsiTheme="minorHAnsi"/>
      <w:color w:val="auto"/>
      <w:kern w:val="0"/>
      <w:sz w:val="22"/>
      <w:szCs w:val="22"/>
      <w:lang w:val="en-US" w:eastAsia="en-US" w:bidi="ar-SA"/>
    </w:rPr>
  </w:style>
  <w:style w:type="paragraph" w:styleId="Heading1">
    <w:name w:val="Heading 1"/>
    <w:basedOn w:val="Normal"/>
    <w:next w:val="Normal"/>
    <w:link w:val="Nagwek1Znak"/>
    <w:uiPriority w:val="9"/>
    <w:qFormat/>
    <w:rsid w:val="00fc693f"/>
    <w:pPr>
      <w:keepNext w:val="true"/>
      <w:keepLines/>
      <w:spacing w:before="480" w:after="0"/>
      <w:outlineLvl w:val="0"/>
    </w:pPr>
    <w:rPr>
      <w:rFonts w:ascii="Calibri" w:hAnsi="Calibri" w:eastAsia="ＭＳ ゴシック" w:cs=""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type="paragraph" w:styleId="Heading2">
    <w:name w:val="Heading 2"/>
    <w:basedOn w:val="Normal"/>
    <w:next w:val="Normal"/>
    <w:link w:val="Nagwek2Znak"/>
    <w:uiPriority w:val="9"/>
    <w:unhideWhenUsed/>
    <w:qFormat/>
    <w:rsid w:val="00fc693f"/>
    <w:pPr>
      <w:keepNext w:val="true"/>
      <w:keepLines/>
      <w:spacing w:before="200" w:after="0"/>
      <w:outlineLvl w:val="1"/>
    </w:pPr>
    <w:rPr>
      <w:rFonts w:ascii="Calibri" w:hAnsi="Calibri" w:eastAsia="ＭＳ ゴシック" w:cs=""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type="paragraph" w:styleId="Heading3">
    <w:name w:val="Heading 3"/>
    <w:basedOn w:val="Normal"/>
    <w:next w:val="Normal"/>
    <w:link w:val="Nagwek3Znak"/>
    <w:uiPriority w:val="9"/>
    <w:unhideWhenUsed/>
    <w:qFormat/>
    <w:rsid w:val="00fc693f"/>
    <w:pPr>
      <w:keepNext w:val="true"/>
      <w:keepLines/>
      <w:spacing w:before="200" w:after="0"/>
      <w:outlineLvl w:val="2"/>
    </w:pPr>
    <w:rPr>
      <w:rFonts w:ascii="Calibri" w:hAnsi="Calibri" w:eastAsia="ＭＳ ゴシック" w:cs="" w:asciiTheme="majorHAnsi" w:cstheme="majorBidi" w:eastAsiaTheme="majorEastAsia" w:hAnsiTheme="majorHAnsi"/>
      <w:b/>
      <w:bCs/>
      <w:color w:themeColor="accent1" w:val="4F81BD"/>
    </w:rPr>
  </w:style>
  <w:style w:type="paragraph" w:styleId="Heading4">
    <w:name w:val="Heading 4"/>
    <w:basedOn w:val="Normal"/>
    <w:next w:val="Normal"/>
    <w:link w:val="Nagwek4Znak"/>
    <w:uiPriority w:val="9"/>
    <w:semiHidden/>
    <w:unhideWhenUsed/>
    <w:qFormat/>
    <w:rsid w:val="00fc693f"/>
    <w:pPr>
      <w:keepNext w:val="true"/>
      <w:keepLines/>
      <w:spacing w:before="200" w:after="0"/>
      <w:outlineLvl w:val="3"/>
    </w:pPr>
    <w:rPr>
      <w:rFonts w:ascii="Calibri" w:hAnsi="Calibri" w:eastAsia="ＭＳ ゴシック" w:cs="" w:asciiTheme="majorHAnsi" w:cstheme="majorBidi" w:eastAsiaTheme="majorEastAsia" w:hAnsiTheme="majorHAnsi"/>
      <w:b/>
      <w:bCs/>
      <w:i/>
      <w:iCs/>
      <w:color w:themeColor="accent1" w:val="4F81BD"/>
    </w:rPr>
  </w:style>
  <w:style w:type="paragraph" w:styleId="Heading5">
    <w:name w:val="Heading 5"/>
    <w:basedOn w:val="Normal"/>
    <w:next w:val="Normal"/>
    <w:link w:val="Nagwek5Znak"/>
    <w:uiPriority w:val="9"/>
    <w:semiHidden/>
    <w:unhideWhenUsed/>
    <w:qFormat/>
    <w:rsid w:val="00fc693f"/>
    <w:pPr>
      <w:keepNext w:val="true"/>
      <w:keepLines/>
      <w:spacing w:before="200" w:after="0"/>
      <w:outlineLvl w:val="4"/>
    </w:pPr>
    <w:rPr>
      <w:rFonts w:ascii="Calibri" w:hAnsi="Calibri" w:eastAsia="ＭＳ ゴシック" w:cs="" w:asciiTheme="majorHAnsi" w:cstheme="majorBidi" w:eastAsiaTheme="majorEastAsia" w:hAnsiTheme="majorHAnsi"/>
      <w:color w:themeColor="accent1" w:themeShade="7f" w:val="243F60"/>
    </w:rPr>
  </w:style>
  <w:style w:type="paragraph" w:styleId="Heading6">
    <w:name w:val="Heading 6"/>
    <w:basedOn w:val="Normal"/>
    <w:next w:val="Normal"/>
    <w:link w:val="Nagwek6Znak"/>
    <w:uiPriority w:val="9"/>
    <w:semiHidden/>
    <w:unhideWhenUsed/>
    <w:qFormat/>
    <w:rsid w:val="00fc693f"/>
    <w:pPr>
      <w:keepNext w:val="true"/>
      <w:keepLines/>
      <w:spacing w:before="200" w:after="0"/>
      <w:outlineLvl w:val="5"/>
    </w:pPr>
    <w:rPr>
      <w:rFonts w:ascii="Calibri" w:hAnsi="Calibri" w:eastAsia="ＭＳ ゴシック" w:cs="" w:asciiTheme="majorHAnsi" w:cstheme="majorBidi" w:eastAsiaTheme="majorEastAsia" w:hAnsiTheme="majorHAnsi"/>
      <w:i/>
      <w:iCs/>
      <w:color w:themeColor="accent1" w:themeShade="7f" w:val="243F60"/>
    </w:rPr>
  </w:style>
  <w:style w:type="paragraph" w:styleId="Heading7">
    <w:name w:val="Heading 7"/>
    <w:basedOn w:val="Normal"/>
    <w:next w:val="Normal"/>
    <w:link w:val="Nagwek7Znak"/>
    <w:uiPriority w:val="9"/>
    <w:semiHidden/>
    <w:unhideWhenUsed/>
    <w:qFormat/>
    <w:rsid w:val="00fc693f"/>
    <w:pPr>
      <w:keepNext w:val="true"/>
      <w:keepLines/>
      <w:spacing w:before="200" w:after="0"/>
      <w:outlineLvl w:val="6"/>
    </w:pPr>
    <w:rPr>
      <w:rFonts w:ascii="Calibri" w:hAnsi="Calibri" w:eastAsia="ＭＳ ゴシック" w:cs="" w:asciiTheme="majorHAnsi" w:cstheme="majorBidi" w:eastAsiaTheme="majorEastAsia" w:hAnsiTheme="majorHAnsi"/>
      <w:i/>
      <w:iCs/>
      <w:color w:themeColor="text1" w:themeTint="bf" w:val="404040"/>
    </w:rPr>
  </w:style>
  <w:style w:type="paragraph" w:styleId="Heading8">
    <w:name w:val="Heading 8"/>
    <w:basedOn w:val="Normal"/>
    <w:next w:val="Normal"/>
    <w:link w:val="Nagwek8Znak"/>
    <w:uiPriority w:val="9"/>
    <w:semiHidden/>
    <w:unhideWhenUsed/>
    <w:qFormat/>
    <w:rsid w:val="00fc693f"/>
    <w:pPr>
      <w:keepNext w:val="true"/>
      <w:keepLines/>
      <w:spacing w:before="200" w:after="0"/>
      <w:outlineLvl w:val="7"/>
    </w:pPr>
    <w:rPr>
      <w:rFonts w:ascii="Calibri" w:hAnsi="Calibri" w:eastAsia="ＭＳ ゴシック" w:cs="" w:asciiTheme="majorHAnsi" w:cstheme="majorBidi" w:eastAsiaTheme="majorEastAsia" w:hAnsiTheme="majorHAnsi"/>
      <w:color w:themeColor="accent1" w:val="4F81BD"/>
      <w:sz w:val="20"/>
      <w:szCs w:val="20"/>
    </w:rPr>
  </w:style>
  <w:style w:type="paragraph" w:styleId="Heading9">
    <w:name w:val="Heading 9"/>
    <w:basedOn w:val="Normal"/>
    <w:next w:val="Normal"/>
    <w:link w:val="Nagwek9Znak"/>
    <w:uiPriority w:val="9"/>
    <w:semiHidden/>
    <w:unhideWhenUsed/>
    <w:qFormat/>
    <w:rsid w:val="00fc693f"/>
    <w:pPr>
      <w:keepNext w:val="true"/>
      <w:keepLines/>
      <w:spacing w:before="200" w:after="0"/>
      <w:outlineLvl w:val="8"/>
    </w:pPr>
    <w:rPr>
      <w:rFonts w:ascii="Calibri" w:hAnsi="Calibri" w:eastAsia="ＭＳ ゴシック" w:cs="" w:asciiTheme="majorHAnsi" w:cstheme="majorBidi" w:eastAsiaTheme="majorEastAsia" w:hAnsiTheme="majorHAnsi"/>
      <w:i/>
      <w:iCs/>
      <w:color w:themeColor="text1" w:themeTint="bf" w:val="404040"/>
      <w:sz w:val="20"/>
      <w:szCs w:val="20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Znak" w:customStyle="1">
    <w:name w:val="Nagłówek Znak"/>
    <w:basedOn w:val="DefaultParagraphFont"/>
    <w:uiPriority w:val="99"/>
    <w:qFormat/>
    <w:rsid w:val="00e618bf"/>
    <w:rPr/>
  </w:style>
  <w:style w:type="character" w:styleId="StopkaZnak" w:customStyle="1">
    <w:name w:val="Stopka Znak"/>
    <w:basedOn w:val="DefaultParagraphFont"/>
    <w:uiPriority w:val="99"/>
    <w:qFormat/>
    <w:rsid w:val="00e618bf"/>
    <w:rPr/>
  </w:style>
  <w:style w:type="character" w:styleId="Nagwek1Znak" w:customStyle="1">
    <w:name w:val="Nagłówek 1 Znak"/>
    <w:basedOn w:val="DefaultParagraphFont"/>
    <w:uiPriority w:val="9"/>
    <w:qFormat/>
    <w:rsid w:val="00fc693f"/>
    <w:rPr>
      <w:rFonts w:ascii="Calibri" w:hAnsi="Calibri" w:eastAsia="ＭＳ ゴシック" w:cs=""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type="character" w:styleId="Nagwek2Znak" w:customStyle="1">
    <w:name w:val="Nagłówek 2 Znak"/>
    <w:basedOn w:val="DefaultParagraphFont"/>
    <w:uiPriority w:val="9"/>
    <w:qFormat/>
    <w:rsid w:val="00fc693f"/>
    <w:rPr>
      <w:rFonts w:ascii="Calibri" w:hAnsi="Calibri" w:eastAsia="ＭＳ ゴシック" w:cs=""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type="character" w:styleId="Nagwek3Znak" w:customStyle="1">
    <w:name w:val="Nagłówek 3 Znak"/>
    <w:basedOn w:val="DefaultParagraphFont"/>
    <w:uiPriority w:val="9"/>
    <w:qFormat/>
    <w:rsid w:val="00fc693f"/>
    <w:rPr>
      <w:rFonts w:ascii="Calibri" w:hAnsi="Calibri" w:eastAsia="ＭＳ ゴシック" w:cs="" w:asciiTheme="majorHAnsi" w:cstheme="majorBidi" w:eastAsiaTheme="majorEastAsia" w:hAnsiTheme="majorHAnsi"/>
      <w:b/>
      <w:bCs/>
      <w:color w:themeColor="accent1" w:val="4F81BD"/>
    </w:rPr>
  </w:style>
  <w:style w:type="character" w:styleId="TytuZnak" w:customStyle="1">
    <w:name w:val="Tytuł Znak"/>
    <w:basedOn w:val="DefaultParagraphFont"/>
    <w:uiPriority w:val="10"/>
    <w:qFormat/>
    <w:rsid w:val="00fc693f"/>
    <w:rPr>
      <w:rFonts w:ascii="Calibri" w:hAnsi="Calibri" w:eastAsia="ＭＳ ゴシック" w:cs="" w:asciiTheme="majorHAnsi" w:cstheme="majorBidi" w:eastAsiaTheme="majorEastAsia" w:hAnsiTheme="majorHAnsi"/>
      <w:color w:themeColor="text2" w:themeShade="bf" w:val="17365D"/>
      <w:spacing w:val="5"/>
      <w:kern w:val="2"/>
      <w:sz w:val="52"/>
      <w:szCs w:val="52"/>
    </w:rPr>
  </w:style>
  <w:style w:type="character" w:styleId="PodtytuZnak" w:customStyle="1">
    <w:name w:val="Podtytuł Znak"/>
    <w:basedOn w:val="DefaultParagraphFont"/>
    <w:uiPriority w:val="11"/>
    <w:qFormat/>
    <w:rsid w:val="00fc693f"/>
    <w:rPr>
      <w:rFonts w:ascii="Calibri" w:hAnsi="Calibri" w:eastAsia="ＭＳ ゴシック" w:cs="" w:asciiTheme="majorHAnsi" w:cstheme="majorBidi" w:eastAsiaTheme="majorEastAsia" w:hAnsiTheme="majorHAnsi"/>
      <w:i/>
      <w:iCs/>
      <w:color w:themeColor="accent1" w:val="4F81BD"/>
      <w:spacing w:val="15"/>
      <w:sz w:val="24"/>
      <w:szCs w:val="24"/>
    </w:rPr>
  </w:style>
  <w:style w:type="character" w:styleId="TekstpodstawowyZnak" w:customStyle="1">
    <w:name w:val="Tekst podstawowy Znak"/>
    <w:basedOn w:val="DefaultParagraphFont"/>
    <w:uiPriority w:val="99"/>
    <w:qFormat/>
    <w:rsid w:val="00aa1d8d"/>
    <w:rPr/>
  </w:style>
  <w:style w:type="character" w:styleId="Tekstpodstawowy2Znak" w:customStyle="1">
    <w:name w:val="Tekst podstawowy 2 Znak"/>
    <w:basedOn w:val="DefaultParagraphFont"/>
    <w:link w:val="BodyText2"/>
    <w:uiPriority w:val="99"/>
    <w:qFormat/>
    <w:rsid w:val="00aa1d8d"/>
    <w:rPr/>
  </w:style>
  <w:style w:type="character" w:styleId="Tekstpodstawowy3Znak" w:customStyle="1">
    <w:name w:val="Tekst podstawowy 3 Znak"/>
    <w:basedOn w:val="DefaultParagraphFont"/>
    <w:link w:val="BodyText3"/>
    <w:uiPriority w:val="99"/>
    <w:qFormat/>
    <w:rsid w:val="00aa1d8d"/>
    <w:rPr>
      <w:sz w:val="16"/>
      <w:szCs w:val="16"/>
    </w:rPr>
  </w:style>
  <w:style w:type="character" w:styleId="TekstmakraZnak" w:customStyle="1">
    <w:name w:val="Tekst makra Znak"/>
    <w:basedOn w:val="DefaultParagraphFont"/>
    <w:link w:val="Macro"/>
    <w:uiPriority w:val="99"/>
    <w:qFormat/>
    <w:rsid w:val="0029639d"/>
    <w:rPr>
      <w:rFonts w:ascii="Courier" w:hAnsi="Courier"/>
      <w:sz w:val="20"/>
      <w:szCs w:val="20"/>
    </w:rPr>
  </w:style>
  <w:style w:type="character" w:styleId="CytatZnak" w:customStyle="1">
    <w:name w:val="Cytat Znak"/>
    <w:basedOn w:val="DefaultParagraphFont"/>
    <w:link w:val="Quote"/>
    <w:uiPriority w:val="29"/>
    <w:qFormat/>
    <w:rsid w:val="00fc693f"/>
    <w:rPr>
      <w:i/>
      <w:iCs/>
      <w:color w:themeColor="text1" w:val="000000"/>
    </w:rPr>
  </w:style>
  <w:style w:type="character" w:styleId="Nagwek4Znak" w:customStyle="1">
    <w:name w:val="Nagłówek 4 Znak"/>
    <w:basedOn w:val="DefaultParagraphFont"/>
    <w:uiPriority w:val="9"/>
    <w:semiHidden/>
    <w:qFormat/>
    <w:rsid w:val="00fc693f"/>
    <w:rPr>
      <w:rFonts w:ascii="Calibri" w:hAnsi="Calibri" w:eastAsia="ＭＳ ゴシック" w:cs="" w:asciiTheme="majorHAnsi" w:cstheme="majorBidi" w:eastAsiaTheme="majorEastAsia" w:hAnsiTheme="majorHAnsi"/>
      <w:b/>
      <w:bCs/>
      <w:i/>
      <w:iCs/>
      <w:color w:themeColor="accent1" w:val="4F81BD"/>
    </w:rPr>
  </w:style>
  <w:style w:type="character" w:styleId="Nagwek5Znak" w:customStyle="1">
    <w:name w:val="Nagłówek 5 Znak"/>
    <w:basedOn w:val="DefaultParagraphFont"/>
    <w:uiPriority w:val="9"/>
    <w:semiHidden/>
    <w:qFormat/>
    <w:rsid w:val="00fc693f"/>
    <w:rPr>
      <w:rFonts w:ascii="Calibri" w:hAnsi="Calibri" w:eastAsia="ＭＳ ゴシック" w:cs="" w:asciiTheme="majorHAnsi" w:cstheme="majorBidi" w:eastAsiaTheme="majorEastAsia" w:hAnsiTheme="majorHAnsi"/>
      <w:color w:themeColor="accent1" w:themeShade="7f" w:val="243F60"/>
    </w:rPr>
  </w:style>
  <w:style w:type="character" w:styleId="Nagwek6Znak" w:customStyle="1">
    <w:name w:val="Nagłówek 6 Znak"/>
    <w:basedOn w:val="DefaultParagraphFont"/>
    <w:uiPriority w:val="9"/>
    <w:semiHidden/>
    <w:qFormat/>
    <w:rsid w:val="00fc693f"/>
    <w:rPr>
      <w:rFonts w:ascii="Calibri" w:hAnsi="Calibri" w:eastAsia="ＭＳ ゴシック" w:cs="" w:asciiTheme="majorHAnsi" w:cstheme="majorBidi" w:eastAsiaTheme="majorEastAsia" w:hAnsiTheme="majorHAnsi"/>
      <w:i/>
      <w:iCs/>
      <w:color w:themeColor="accent1" w:themeShade="7f" w:val="243F60"/>
    </w:rPr>
  </w:style>
  <w:style w:type="character" w:styleId="Nagwek7Znak" w:customStyle="1">
    <w:name w:val="Nagłówek 7 Znak"/>
    <w:basedOn w:val="DefaultParagraphFont"/>
    <w:uiPriority w:val="9"/>
    <w:semiHidden/>
    <w:qFormat/>
    <w:rsid w:val="00fc693f"/>
    <w:rPr>
      <w:rFonts w:ascii="Calibri" w:hAnsi="Calibri" w:eastAsia="ＭＳ ゴシック" w:cs="" w:asciiTheme="majorHAnsi" w:cstheme="majorBidi" w:eastAsiaTheme="majorEastAsia" w:hAnsiTheme="majorHAnsi"/>
      <w:i/>
      <w:iCs/>
      <w:color w:themeColor="text1" w:themeTint="bf" w:val="404040"/>
    </w:rPr>
  </w:style>
  <w:style w:type="character" w:styleId="Nagwek8Znak" w:customStyle="1">
    <w:name w:val="Nagłówek 8 Znak"/>
    <w:basedOn w:val="DefaultParagraphFont"/>
    <w:uiPriority w:val="9"/>
    <w:semiHidden/>
    <w:qFormat/>
    <w:rsid w:val="00fc693f"/>
    <w:rPr>
      <w:rFonts w:ascii="Calibri" w:hAnsi="Calibri" w:eastAsia="ＭＳ ゴシック" w:cs="" w:asciiTheme="majorHAnsi" w:cstheme="majorBidi" w:eastAsiaTheme="majorEastAsia" w:hAnsiTheme="majorHAnsi"/>
      <w:color w:themeColor="accent1" w:val="4F81BD"/>
      <w:sz w:val="20"/>
      <w:szCs w:val="20"/>
    </w:rPr>
  </w:style>
  <w:style w:type="character" w:styleId="Nagwek9Znak" w:customStyle="1">
    <w:name w:val="Nagłówek 9 Znak"/>
    <w:basedOn w:val="DefaultParagraphFont"/>
    <w:uiPriority w:val="9"/>
    <w:semiHidden/>
    <w:qFormat/>
    <w:rsid w:val="00fc693f"/>
    <w:rPr>
      <w:rFonts w:ascii="Calibri" w:hAnsi="Calibri" w:eastAsia="ＭＳ ゴシック" w:cs="" w:asciiTheme="majorHAnsi" w:cstheme="majorBidi" w:eastAsiaTheme="majorEastAsia" w:hAnsiTheme="majorHAnsi"/>
      <w:i/>
      <w:iCs/>
      <w:color w:themeColor="text1" w:themeTint="bf" w:val="404040"/>
      <w:sz w:val="20"/>
      <w:szCs w:val="20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character" w:styleId="CytatintensywnyZnak" w:customStyle="1">
    <w:name w:val="Cytat intensywny Znak"/>
    <w:basedOn w:val="DefaultParagraphFont"/>
    <w:link w:val="IntenseQuote"/>
    <w:uiPriority w:val="30"/>
    <w:qFormat/>
    <w:rsid w:val="00fc693f"/>
    <w:rPr>
      <w:b/>
      <w:bCs/>
      <w:i/>
      <w:iCs/>
      <w:color w:themeColor="accent1" w:val="4F81BD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themeColor="text1" w:themeTint="7f" w:val="808080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themeColor="accent1" w:val="4F81BD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themeColor="accent2" w:val="C0504D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themeColor="accent2" w:val="C0504D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link w:val="TekstpodstawowyZnak"/>
    <w:uiPriority w:val="99"/>
    <w:unhideWhenUsed/>
    <w:rsid w:val="00aa1d8d"/>
    <w:pPr>
      <w:spacing w:before="0" w:after="120"/>
    </w:pPr>
    <w:rPr/>
  </w:style>
  <w:style w:type="paragraph" w:styleId="List">
    <w:name w:val="List"/>
    <w:basedOn w:val="Normal"/>
    <w:uiPriority w:val="99"/>
    <w:unhideWhenUsed/>
    <w:rsid w:val="00aa1d8d"/>
    <w:pPr>
      <w:spacing w:before="0" w:after="200"/>
      <w:ind w:hanging="360" w:left="360"/>
      <w:contextualSpacing/>
    </w:pPr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Gwkaistopka">
    <w:name w:val="Główka i stopka"/>
    <w:basedOn w:val="Normal"/>
    <w:qFormat/>
    <w:pPr/>
    <w:rPr/>
  </w:style>
  <w:style w:type="paragraph" w:styleId="Header">
    <w:name w:val="Header"/>
    <w:basedOn w:val="Normal"/>
    <w:link w:val="NagwekZnak"/>
    <w:uiPriority w:val="99"/>
    <w:unhideWhenUsed/>
    <w:rsid w:val="00e618bf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StopkaZnak"/>
    <w:uiPriority w:val="99"/>
    <w:unhideWhenUsed/>
    <w:rsid w:val="00e618bf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NoSpacing">
    <w:name w:val="No Spacing"/>
    <w:uiPriority w:val="1"/>
    <w:qFormat/>
    <w:rsid w:val="00fc693f"/>
    <w:pPr>
      <w:widowControl/>
      <w:bidi w:val="0"/>
      <w:spacing w:lineRule="auto" w:line="240" w:before="0" w:after="0"/>
      <w:jc w:val="left"/>
    </w:pPr>
    <w:rPr>
      <w:rFonts w:ascii="Cambria" w:hAnsi="Cambria" w:eastAsia="ＭＳ 明朝" w:cs="" w:asciiTheme="minorHAnsi" w:cstheme="minorBidi" w:eastAsiaTheme="minorEastAsia" w:hAnsiTheme="minorHAnsi"/>
      <w:color w:val="auto"/>
      <w:kern w:val="0"/>
      <w:sz w:val="22"/>
      <w:szCs w:val="22"/>
      <w:lang w:val="en-US" w:eastAsia="en-US" w:bidi="ar-SA"/>
    </w:rPr>
  </w:style>
  <w:style w:type="paragraph" w:styleId="Title">
    <w:name w:val="Title"/>
    <w:basedOn w:val="Normal"/>
    <w:next w:val="Normal"/>
    <w:link w:val="TytuZnak"/>
    <w:uiPriority w:val="10"/>
    <w:qFormat/>
    <w:rsid w:val="00fc693f"/>
    <w:pPr>
      <w:pBdr>
        <w:bottom w:val="single" w:sz="8" w:space="4" w:color="4F81BD" w:themeColor="accent1"/>
      </w:pBdr>
      <w:spacing w:lineRule="auto" w:line="240" w:before="0" w:after="300"/>
      <w:contextualSpacing/>
    </w:pPr>
    <w:rPr>
      <w:rFonts w:ascii="Calibri" w:hAnsi="Calibri" w:eastAsia="ＭＳ ゴシック" w:cs="" w:asciiTheme="majorHAnsi" w:cstheme="majorBidi" w:eastAsiaTheme="majorEastAsia" w:hAnsiTheme="majorHAnsi"/>
      <w:color w:themeColor="text2" w:themeShade="bf" w:val="17365D"/>
      <w:spacing w:val="5"/>
      <w:kern w:val="2"/>
      <w:sz w:val="52"/>
      <w:szCs w:val="52"/>
    </w:rPr>
  </w:style>
  <w:style w:type="paragraph" w:styleId="Subtitle">
    <w:name w:val="Subtitle"/>
    <w:basedOn w:val="Normal"/>
    <w:next w:val="Normal"/>
    <w:link w:val="PodtytuZnak"/>
    <w:uiPriority w:val="11"/>
    <w:qFormat/>
    <w:rsid w:val="00fc693f"/>
    <w:pPr/>
    <w:rPr>
      <w:rFonts w:ascii="Calibri" w:hAnsi="Calibri" w:eastAsia="ＭＳ ゴシック" w:cs="" w:asciiTheme="majorHAnsi" w:cstheme="majorBidi" w:eastAsiaTheme="majorEastAsia" w:hAnsiTheme="majorHAnsi"/>
      <w:i/>
      <w:iCs/>
      <w:color w:themeColor="accent1" w:val="4F81BD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spacing w:before="0" w:after="200"/>
      <w:ind w:left="720"/>
      <w:contextualSpacing/>
    </w:pPr>
    <w:rPr/>
  </w:style>
  <w:style w:type="paragraph" w:styleId="BodyText2">
    <w:name w:val="Body Text 2"/>
    <w:basedOn w:val="Normal"/>
    <w:link w:val="Tekstpodstawowy2Znak"/>
    <w:uiPriority w:val="99"/>
    <w:unhideWhenUsed/>
    <w:qFormat/>
    <w:rsid w:val="00aa1d8d"/>
    <w:pPr>
      <w:spacing w:lineRule="auto" w:line="480" w:before="0" w:after="120"/>
    </w:pPr>
    <w:rPr/>
  </w:style>
  <w:style w:type="paragraph" w:styleId="BodyText3">
    <w:name w:val="Body Text 3"/>
    <w:basedOn w:val="Normal"/>
    <w:link w:val="Tekstpodstawowy3Znak"/>
    <w:uiPriority w:val="99"/>
    <w:unhideWhenUsed/>
    <w:qFormat/>
    <w:rsid w:val="00aa1d8d"/>
    <w:pPr>
      <w:spacing w:before="0" w:after="120"/>
    </w:pPr>
    <w:rPr>
      <w:sz w:val="16"/>
      <w:szCs w:val="16"/>
    </w:rPr>
  </w:style>
  <w:style w:type="paragraph" w:styleId="List2">
    <w:name w:val="List 2"/>
    <w:basedOn w:val="Normal"/>
    <w:uiPriority w:val="99"/>
    <w:unhideWhenUsed/>
    <w:qFormat/>
    <w:rsid w:val="00326f90"/>
    <w:pPr>
      <w:spacing w:before="0" w:after="200"/>
      <w:ind w:hanging="360" w:left="720"/>
      <w:contextualSpacing/>
    </w:pPr>
    <w:rPr/>
  </w:style>
  <w:style w:type="paragraph" w:styleId="List3">
    <w:name w:val="List 3"/>
    <w:basedOn w:val="Normal"/>
    <w:uiPriority w:val="99"/>
    <w:unhideWhenUsed/>
    <w:qFormat/>
    <w:rsid w:val="00326f90"/>
    <w:pPr>
      <w:spacing w:before="0" w:after="200"/>
      <w:ind w:hanging="360" w:left="1080"/>
      <w:contextualSpacing/>
    </w:pPr>
    <w:rPr/>
  </w:style>
  <w:style w:type="paragraph" w:styleId="ListBullet">
    <w:name w:val="List Bullet"/>
    <w:basedOn w:val="Normal"/>
    <w:uiPriority w:val="99"/>
    <w:unhideWhenUsed/>
    <w:rsid w:val="00326f90"/>
    <w:pPr>
      <w:numPr>
        <w:ilvl w:val="0"/>
        <w:numId w:val="1"/>
      </w:numPr>
      <w:spacing w:before="0" w:after="200"/>
      <w:contextualSpacing/>
    </w:pPr>
    <w:rPr/>
  </w:style>
  <w:style w:type="paragraph" w:styleId="ListBullet2">
    <w:name w:val="List Bullet 2"/>
    <w:basedOn w:val="Normal"/>
    <w:uiPriority w:val="99"/>
    <w:unhideWhenUsed/>
    <w:rsid w:val="00326f90"/>
    <w:pPr>
      <w:numPr>
        <w:ilvl w:val="0"/>
        <w:numId w:val="2"/>
      </w:numPr>
      <w:spacing w:before="0" w:after="200"/>
      <w:contextualSpacing/>
    </w:pPr>
    <w:rPr/>
  </w:style>
  <w:style w:type="paragraph" w:styleId="ListBullet3">
    <w:name w:val="List Bullet 3"/>
    <w:basedOn w:val="Normal"/>
    <w:uiPriority w:val="99"/>
    <w:unhideWhenUsed/>
    <w:rsid w:val="00326f90"/>
    <w:pPr>
      <w:numPr>
        <w:ilvl w:val="0"/>
        <w:numId w:val="3"/>
      </w:numPr>
      <w:spacing w:before="0" w:after="200"/>
      <w:contextualSpacing/>
    </w:pPr>
    <w:rPr/>
  </w:style>
  <w:style w:type="paragraph" w:styleId="ListNumber">
    <w:name w:val="List Number"/>
    <w:basedOn w:val="Normal"/>
    <w:uiPriority w:val="99"/>
    <w:unhideWhenUsed/>
    <w:rsid w:val="00326f90"/>
    <w:pPr>
      <w:numPr>
        <w:ilvl w:val="0"/>
        <w:numId w:val="4"/>
      </w:numPr>
      <w:spacing w:before="0" w:after="200"/>
      <w:contextualSpacing/>
    </w:pPr>
    <w:rPr/>
  </w:style>
  <w:style w:type="paragraph" w:styleId="ListNumber2">
    <w:name w:val="List Number 2"/>
    <w:basedOn w:val="Normal"/>
    <w:uiPriority w:val="99"/>
    <w:unhideWhenUsed/>
    <w:rsid w:val="0029639d"/>
    <w:pPr>
      <w:numPr>
        <w:ilvl w:val="0"/>
        <w:numId w:val="5"/>
      </w:numPr>
      <w:spacing w:before="0" w:after="200"/>
      <w:contextualSpacing/>
    </w:pPr>
    <w:rPr/>
  </w:style>
  <w:style w:type="paragraph" w:styleId="ListNumber3">
    <w:name w:val="List Number 3"/>
    <w:basedOn w:val="Normal"/>
    <w:uiPriority w:val="99"/>
    <w:unhideWhenUsed/>
    <w:rsid w:val="0029639d"/>
    <w:pPr>
      <w:numPr>
        <w:ilvl w:val="0"/>
        <w:numId w:val="6"/>
      </w:numPr>
      <w:spacing w:before="0" w:after="200"/>
      <w:contextualSpacing/>
    </w:pPr>
    <w:rPr/>
  </w:style>
  <w:style w:type="paragraph" w:styleId="ListContinue">
    <w:name w:val="List Continue"/>
    <w:basedOn w:val="Normal"/>
    <w:uiPriority w:val="99"/>
    <w:unhideWhenUsed/>
    <w:rsid w:val="0029639d"/>
    <w:pPr>
      <w:spacing w:before="0" w:after="120"/>
      <w:ind w:left="360"/>
      <w:contextualSpacing/>
    </w:pPr>
    <w:rPr/>
  </w:style>
  <w:style w:type="paragraph" w:styleId="ListContinue2">
    <w:name w:val="List Continue 2"/>
    <w:basedOn w:val="Normal"/>
    <w:uiPriority w:val="99"/>
    <w:unhideWhenUsed/>
    <w:rsid w:val="0029639d"/>
    <w:pPr>
      <w:spacing w:before="0" w:after="120"/>
      <w:ind w:left="720"/>
      <w:contextualSpacing/>
    </w:pPr>
    <w:rPr/>
  </w:style>
  <w:style w:type="paragraph" w:styleId="ListContinue3">
    <w:name w:val="List Continue 3"/>
    <w:basedOn w:val="Normal"/>
    <w:uiPriority w:val="99"/>
    <w:unhideWhenUsed/>
    <w:rsid w:val="0029639d"/>
    <w:pPr>
      <w:spacing w:before="0" w:after="120"/>
      <w:ind w:left="1080"/>
      <w:contextualSpacing/>
    </w:pPr>
    <w:rPr/>
  </w:style>
  <w:style w:type="paragraph" w:styleId="Macro">
    <w:name w:val="macro"/>
    <w:link w:val="TekstmakraZnak"/>
    <w:uiPriority w:val="99"/>
    <w:unhideWhenUsed/>
    <w:qFormat/>
    <w:rsid w:val="0029639d"/>
    <w:pPr>
      <w:widowControl/>
      <w:tabs>
        <w:tab w:val="clear" w:pos="720"/>
        <w:tab w:val="left" w:pos="576" w:leader="none"/>
        <w:tab w:val="left" w:pos="1152" w:leader="none"/>
        <w:tab w:val="left" w:pos="1728" w:leader="none"/>
        <w:tab w:val="left" w:pos="2304" w:leader="none"/>
        <w:tab w:val="left" w:pos="2880" w:leader="none"/>
        <w:tab w:val="left" w:pos="3456" w:leader="none"/>
        <w:tab w:val="left" w:pos="4032" w:leader="none"/>
      </w:tabs>
      <w:bidi w:val="0"/>
      <w:spacing w:lineRule="auto" w:line="276" w:before="0" w:after="200"/>
      <w:jc w:val="left"/>
    </w:pPr>
    <w:rPr>
      <w:rFonts w:ascii="Courier" w:hAnsi="Courier" w:eastAsia="ＭＳ 明朝" w:cs="" w:cstheme="minorBidi" w:eastAsiaTheme="minorEastAsia"/>
      <w:color w:val="auto"/>
      <w:kern w:val="0"/>
      <w:sz w:val="20"/>
      <w:szCs w:val="20"/>
      <w:lang w:val="en-US" w:eastAsia="en-US" w:bidi="ar-SA"/>
    </w:rPr>
  </w:style>
  <w:style w:type="paragraph" w:styleId="Quote">
    <w:name w:val="Quote"/>
    <w:basedOn w:val="Normal"/>
    <w:next w:val="Normal"/>
    <w:link w:val="CytatZnak"/>
    <w:uiPriority w:val="29"/>
    <w:qFormat/>
    <w:rsid w:val="00fc693f"/>
    <w:pPr/>
    <w:rPr>
      <w:i/>
      <w:iCs/>
      <w:color w:themeColor="text1" w:val="000000"/>
    </w:rPr>
  </w:style>
  <w:style w:type="paragraph" w:styleId="Caption1">
    <w:name w:val="caption1"/>
    <w:basedOn w:val="Normal"/>
    <w:next w:val="Normal"/>
    <w:uiPriority w:val="35"/>
    <w:semiHidden/>
    <w:unhideWhenUsed/>
    <w:qFormat/>
    <w:rsid w:val="00fc693f"/>
    <w:pPr>
      <w:spacing w:lineRule="auto" w:line="240"/>
    </w:pPr>
    <w:rPr>
      <w:b/>
      <w:bCs/>
      <w:color w:themeColor="accent1" w:val="4F81BD"/>
      <w:sz w:val="18"/>
      <w:szCs w:val="18"/>
    </w:rPr>
  </w:style>
  <w:style w:type="paragraph" w:styleId="IntenseQuote">
    <w:name w:val="Intense Quote"/>
    <w:basedOn w:val="Normal"/>
    <w:next w:val="Normal"/>
    <w:link w:val="CytatintensywnyZnak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themeColor="accent1" w:val="4F81BD"/>
    </w:rPr>
  </w:style>
  <w:style w:type="paragraph" w:styleId="IndexHeading">
    <w:name w:val="Index Heading"/>
    <w:basedOn w:val="Nagwek"/>
    <w:pPr/>
    <w:rPr/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uiPriority w:val="59"/>
    <w:rsid w:val="00fc693f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Jasnecieniowanie">
    <w:name w:val="Light Shading"/>
    <w:basedOn w:val="Standardowy"/>
    <w:uiPriority w:val="60"/>
    <w:rsid w:val="00fc693f"/>
    <w:pPr>
      <w:spacing w:after="0" w:line="240" w:lineRule="auto"/>
    </w:pPr>
    <w:rPr>
      <w:color w:themeColor="text1" w:themeShade="bf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ecieniowanieakcent1">
    <w:name w:val="Light Shading Accent 1"/>
    <w:basedOn w:val="Standardowy"/>
    <w:uiPriority w:val="60"/>
    <w:rsid w:val="00fc693f"/>
    <w:pPr>
      <w:spacing w:after="0" w:line="240" w:lineRule="auto"/>
    </w:pPr>
    <w:rPr>
      <w:color w:themeColor="accent1" w:themeShade="bf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2">
    <w:name w:val="Light Shading Accent 2"/>
    <w:basedOn w:val="Standardowy"/>
    <w:uiPriority w:val="60"/>
    <w:rsid w:val="00fc693f"/>
    <w:pPr>
      <w:spacing w:after="0" w:line="240" w:lineRule="auto"/>
    </w:pPr>
    <w:rPr>
      <w:color w:themeColor="accent2" w:themeShade="bf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Jasnecieniowanieakcent3">
    <w:name w:val="Light Shading Accent 3"/>
    <w:basedOn w:val="Standardowy"/>
    <w:uiPriority w:val="60"/>
    <w:rsid w:val="00fc693f"/>
    <w:pPr>
      <w:spacing w:after="0" w:line="240" w:lineRule="auto"/>
    </w:pPr>
    <w:rPr>
      <w:color w:themeColor="accent3" w:themeShade="bf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Jasnecieniowanieakcent4">
    <w:name w:val="Light Shading Accent 4"/>
    <w:basedOn w:val="Standardowy"/>
    <w:uiPriority w:val="60"/>
    <w:rsid w:val="00fc693f"/>
    <w:pPr>
      <w:spacing w:after="0" w:line="240" w:lineRule="auto"/>
    </w:pPr>
    <w:rPr>
      <w:color w:themeColor="accent4" w:themeShade="bf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Jasnecieniowanieakcent5">
    <w:name w:val="Light Shading Accent 5"/>
    <w:basedOn w:val="Standardowy"/>
    <w:uiPriority w:val="60"/>
    <w:rsid w:val="00fc693f"/>
    <w:pPr>
      <w:spacing w:after="0" w:line="240" w:lineRule="auto"/>
    </w:pPr>
    <w:rPr>
      <w:color w:themeColor="accent5" w:themeShade="bf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Jasnecieniowanieakcent6">
    <w:name w:val="Light Shading Accent 6"/>
    <w:basedOn w:val="Standardowy"/>
    <w:uiPriority w:val="60"/>
    <w:rsid w:val="00fc693f"/>
    <w:pPr>
      <w:spacing w:after="0" w:line="240" w:lineRule="auto"/>
    </w:pPr>
    <w:rPr>
      <w:color w:themeColor="accent6" w:themeShade="bf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Jasnalista">
    <w:name w:val="Light List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Jasnalistaakcent1">
    <w:name w:val="Light List Accent 1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Jasnalistaakcent2">
    <w:name w:val="Light List Accent 2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Jasnalistaakcent3">
    <w:name w:val="Light List Accent 3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Jasnalistaakcent4">
    <w:name w:val="Light List Accent 4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Jasnalistaakcent5">
    <w:name w:val="Light List Accent 5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Jasnalistaakcent6">
    <w:name w:val="Light List Accent 6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Jasnasiatka">
    <w:name w:val="Light Grid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  <w:tblPr/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Jasnasiatkaakcent1">
    <w:name w:val="Light Grid Accent 1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  <w:tblPr/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Jasnasiatkaakcent2">
    <w:name w:val="Light Grid Accent 2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  <w:tblPr/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Jasnasiatkaakcent3">
    <w:name w:val="Light Grid Accent 3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  <w:tblPr/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Jasnasiatkaakcent4">
    <w:name w:val="Light Grid Accent 4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  <w:tblPr/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Jasnasiatkaakcent5">
    <w:name w:val="Light Grid Accent 5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  <w:tblPr/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Jasnasiatkaakcent6">
    <w:name w:val="Light Grid Accent 6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  <w:tblPr/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redniecieniowanie1">
    <w:name w:val="Medium Shading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themeColor="background1"/>
      </w:rPr>
      <w:tblPr/>
      <w:tcPr>
        <w:tcBorders>
          <w:top w:val="single" w:color="404040" w:themeColor="text1" w:sz="8" w:space="0"/>
          <w:left w:val="single" w:color="404040" w:themeColor="text1" w:sz="8" w:space="0"/>
          <w:bottom w:val="single" w:color="404040" w:themeColor="text1" w:sz="8" w:space="0"/>
          <w:right w:val="single" w:color="404040" w:themeColor="text1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sz="6" w:space="0"/>
          <w:left w:val="single" w:color="404040" w:themeColor="text1" w:sz="8" w:space="0"/>
          <w:bottom w:val="single" w:color="404040" w:themeColor="text1" w:sz="8" w:space="0"/>
          <w:right w:val="single" w:color="404040" w:themeColor="text1" w:sz="8" w:space="0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1">
    <w:name w:val="Medium Shading 1 Accent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themeColor="background1"/>
      </w:rPr>
      <w:tblPr/>
      <w:tcPr>
        <w:tcBorders>
          <w:top w:val="single" w:color="7BA0CD" w:themeColor="accent1" w:sz="8" w:space="0"/>
          <w:left w:val="single" w:color="7BA0CD" w:themeColor="accent1" w:sz="8" w:space="0"/>
          <w:bottom w:val="single" w:color="7BA0CD" w:themeColor="accent1" w:sz="8" w:space="0"/>
          <w:right w:val="single" w:color="7BA0CD" w:themeColor="accent1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sz="6" w:space="0"/>
          <w:left w:val="single" w:color="7BA0CD" w:themeColor="accent1" w:sz="8" w:space="0"/>
          <w:bottom w:val="single" w:color="7BA0CD" w:themeColor="accent1" w:sz="8" w:space="0"/>
          <w:right w:val="single" w:color="7BA0CD" w:themeColor="accent1" w:sz="8" w:space="0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2">
    <w:name w:val="Medium Shading 1 Accent 2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themeColor="background1"/>
      </w:rPr>
      <w:tblPr/>
      <w:tcPr>
        <w:tcBorders>
          <w:top w:val="single" w:color="CF7B79" w:themeColor="accent2" w:sz="8" w:space="0"/>
          <w:left w:val="single" w:color="CF7B79" w:themeColor="accent2" w:sz="8" w:space="0"/>
          <w:bottom w:val="single" w:color="CF7B79" w:themeColor="accent2" w:sz="8" w:space="0"/>
          <w:right w:val="single" w:color="CF7B79" w:themeColor="accent2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sz="6" w:space="0"/>
          <w:left w:val="single" w:color="CF7B79" w:themeColor="accent2" w:sz="8" w:space="0"/>
          <w:bottom w:val="single" w:color="CF7B79" w:themeColor="accent2" w:sz="8" w:space="0"/>
          <w:right w:val="single" w:color="CF7B79" w:themeColor="accent2" w:sz="8" w:space="0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3">
    <w:name w:val="Medium Shading 1 Accent 3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themeColor="background1"/>
      </w:rPr>
      <w:tblPr/>
      <w:tcPr>
        <w:tcBorders>
          <w:top w:val="single" w:color="B3CC82" w:themeColor="accent3" w:sz="8" w:space="0"/>
          <w:left w:val="single" w:color="B3CC82" w:themeColor="accent3" w:sz="8" w:space="0"/>
          <w:bottom w:val="single" w:color="B3CC82" w:themeColor="accent3" w:sz="8" w:space="0"/>
          <w:right w:val="single" w:color="B3CC82" w:themeColor="accent3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themeColor="accent3" w:sz="6" w:space="0"/>
          <w:left w:val="single" w:color="B3CC82" w:themeColor="accent3" w:sz="8" w:space="0"/>
          <w:bottom w:val="single" w:color="B3CC82" w:themeColor="accent3" w:sz="8" w:space="0"/>
          <w:right w:val="single" w:color="B3CC82" w:themeColor="accent3" w:sz="8" w:space="0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4">
    <w:name w:val="Medium Shading 1 Accent 4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themeColor="background1"/>
      </w:rPr>
      <w:tblPr/>
      <w:tcPr>
        <w:tcBorders>
          <w:top w:val="single" w:color="9F8AB9" w:themeColor="accent4" w:sz="8" w:space="0"/>
          <w:left w:val="single" w:color="9F8AB9" w:themeColor="accent4" w:sz="8" w:space="0"/>
          <w:bottom w:val="single" w:color="9F8AB9" w:themeColor="accent4" w:sz="8" w:space="0"/>
          <w:right w:val="single" w:color="9F8AB9" w:themeColor="accent4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sz="6" w:space="0"/>
          <w:left w:val="single" w:color="9F8AB9" w:themeColor="accent4" w:sz="8" w:space="0"/>
          <w:bottom w:val="single" w:color="9F8AB9" w:themeColor="accent4" w:sz="8" w:space="0"/>
          <w:right w:val="single" w:color="9F8AB9" w:themeColor="accent4" w:sz="8" w:space="0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5">
    <w:name w:val="Medium Shading 1 Accent 5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themeColor="background1"/>
      </w:rPr>
      <w:tblPr/>
      <w:tcPr>
        <w:tcBorders>
          <w:top w:val="single" w:color="78C0D4" w:themeColor="accent5" w:sz="8" w:space="0"/>
          <w:left w:val="single" w:color="78C0D4" w:themeColor="accent5" w:sz="8" w:space="0"/>
          <w:bottom w:val="single" w:color="78C0D4" w:themeColor="accent5" w:sz="8" w:space="0"/>
          <w:right w:val="single" w:color="78C0D4" w:themeColor="accent5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sz="6" w:space="0"/>
          <w:left w:val="single" w:color="78C0D4" w:themeColor="accent5" w:sz="8" w:space="0"/>
          <w:bottom w:val="single" w:color="78C0D4" w:themeColor="accent5" w:sz="8" w:space="0"/>
          <w:right w:val="single" w:color="78C0D4" w:themeColor="accent5" w:sz="8" w:space="0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6">
    <w:name w:val="Medium Shading 1 Accent 6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themeColor="background1"/>
      </w:rPr>
      <w:tblPr/>
      <w:tcPr>
        <w:tcBorders>
          <w:top w:val="single" w:color="F9B074" w:themeColor="accent6" w:sz="8" w:space="0"/>
          <w:left w:val="single" w:color="F9B074" w:themeColor="accent6" w:sz="8" w:space="0"/>
          <w:bottom w:val="single" w:color="F9B074" w:themeColor="accent6" w:sz="8" w:space="0"/>
          <w:right w:val="single" w:color="F9B074" w:themeColor="accent6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sz="6" w:space="0"/>
          <w:left w:val="single" w:color="F9B074" w:themeColor="accent6" w:sz="8" w:space="0"/>
          <w:bottom w:val="single" w:color="F9B074" w:themeColor="accent6" w:sz="8" w:space="0"/>
          <w:right w:val="single" w:color="F9B074" w:themeColor="accent6" w:sz="8" w:space="0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">
    <w:name w:val="Medium Shading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/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/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/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redniecieniowanie2akcent3">
    <w:name w:val="Medium Shading 2 Accent 3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/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redniecieniowanie2akcent4">
    <w:name w:val="Medium Shading 2 Accent 4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/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/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redniecieniowanie2akcent6">
    <w:name w:val="Medium Shading 2 Accent 6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/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rednialista1">
    <w:name w:val="Medium List 1"/>
    <w:basedOn w:val="Standardowy"/>
    <w:uiPriority w:val="65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rednialista1akcent1">
    <w:name w:val="Medium List 1 Accent 1"/>
    <w:basedOn w:val="Standardowy"/>
    <w:uiPriority w:val="65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rednialista1akcent2">
    <w:name w:val="Medium List 1 Accent 2"/>
    <w:basedOn w:val="Standardowy"/>
    <w:uiPriority w:val="65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rednialista1akcent3">
    <w:name w:val="Medium List 1 Accent 3"/>
    <w:basedOn w:val="Standardowy"/>
    <w:uiPriority w:val="65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rednialista1akcent4">
    <w:name w:val="Medium List 1 Accent 4"/>
    <w:basedOn w:val="Standardowy"/>
    <w:uiPriority w:val="65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rednialista1akcent5">
    <w:name w:val="Medium List 1 Accent 5"/>
    <w:basedOn w:val="Standardowy"/>
    <w:uiPriority w:val="65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rednialista1akcent6">
    <w:name w:val="Medium List 1 Accent 6"/>
    <w:basedOn w:val="Standardowy"/>
    <w:uiPriority w:val="65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rednialista2">
    <w:name w:val="Medium List 2"/>
    <w:basedOn w:val="Standardowy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themeColor="text1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themeColor="text1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2">
    <w:name w:val="Medium List 2 Accent 2"/>
    <w:basedOn w:val="Standardowy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themeColor="text1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3">
    <w:name w:val="Medium List 2 Accent 3"/>
    <w:basedOn w:val="Standardowy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themeColor="text1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4">
    <w:name w:val="Medium List 2 Accent 4"/>
    <w:basedOn w:val="Standardowy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themeColor="text1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5">
    <w:name w:val="Medium List 2 Accent 5"/>
    <w:basedOn w:val="Standardowy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themeColor="text1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themeColor="text1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siatka1">
    <w:name w:val="Medium Grid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</w:tblPr>
    <w:tcPr>
      <w:shd w:val="clear" w:color="auto" w:fill="C0C0C0" w:themeFill="text1" w:themeFillTint="3f"/>
    </w:tcPr>
    <w:tblStylePr w:type="firstRow">
      <w:rPr>
        <w:b/>
        <w:bCs/>
      </w:rPr>
      <w:tblPr/>
    </w:tblStylePr>
    <w:tblStylePr w:type="lastRow">
      <w:rPr>
        <w:b/>
        <w:bCs/>
      </w:rPr>
      <w:tblPr/>
      <w:tcPr>
        <w:tcBorders>
          <w:top w:val="single" w:color="404040" w:themeColor="text1" w:sz="1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dniasiatka1akcent1">
    <w:name w:val="Medium Grid 1 Accent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  <w:tblPr/>
    </w:tblStylePr>
    <w:tblStylePr w:type="lastRow">
      <w:rPr>
        <w:b/>
        <w:bCs/>
      </w:rPr>
      <w:tblPr/>
      <w:tcPr>
        <w:tcBorders>
          <w:top w:val="single" w:color="7BA0CD" w:themeColor="accent1" w:sz="1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dniasiatka1akcent2">
    <w:name w:val="Medium Grid 1 Accent 2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</w:rPr>
      <w:tblPr/>
    </w:tblStylePr>
    <w:tblStylePr w:type="lastRow">
      <w:rPr>
        <w:b/>
        <w:bCs/>
      </w:rPr>
      <w:tblPr/>
      <w:tcPr>
        <w:tcBorders>
          <w:top w:val="single" w:color="CF7B79" w:themeColor="accent2" w:sz="1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dniasiatka1akcent3">
    <w:name w:val="Medium Grid 1 Accent 3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  <w:tblPr/>
    </w:tblStylePr>
    <w:tblStylePr w:type="lastRow">
      <w:rPr>
        <w:b/>
        <w:bCs/>
      </w:rPr>
      <w:tblPr/>
      <w:tcPr>
        <w:tcBorders>
          <w:top w:val="single" w:color="B3CC82" w:themeColor="accent3" w:sz="1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dniasiatka1akcent4">
    <w:name w:val="Medium Grid 1 Accent 4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  <w:tblPr/>
    </w:tblStylePr>
    <w:tblStylePr w:type="lastRow">
      <w:rPr>
        <w:b/>
        <w:bCs/>
      </w:rPr>
      <w:tblPr/>
      <w:tcPr>
        <w:tcBorders>
          <w:top w:val="single" w:color="9F8AB9" w:themeColor="accent4" w:sz="1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dniasiatka1akcent5">
    <w:name w:val="Medium Grid 1 Accent 5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</w:rPr>
      <w:tblPr/>
    </w:tblStylePr>
    <w:tblStylePr w:type="lastRow">
      <w:rPr>
        <w:b/>
        <w:bCs/>
      </w:rPr>
      <w:tblPr/>
      <w:tcPr>
        <w:tcBorders>
          <w:top w:val="single" w:color="78C0D4" w:themeColor="accent5" w:sz="1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dniasiatka1akcent6">
    <w:name w:val="Medium Grid 1 Accent 6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</w:rPr>
      <w:tblPr/>
    </w:tblStylePr>
    <w:tblStylePr w:type="lastRow">
      <w:rPr>
        <w:b/>
        <w:bCs/>
      </w:rPr>
      <w:tblPr/>
      <w:tcPr>
        <w:tcBorders>
          <w:top w:val="single" w:color="F9B074" w:themeColor="accent6" w:sz="1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redniasiatka2">
    <w:name w:val="Medium Grid 2"/>
    <w:basedOn w:val="Standardowy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themeColor="text1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C0C0C0" w:themeFill="text1" w:themeFillTint="3f"/>
    </w:tcPr>
    <w:tblStylePr w:type="firstRow">
      <w:rPr>
        <w:b/>
        <w:bCs/>
        <w:color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1">
    <w:name w:val="Medium Grid 2 Accent 1"/>
    <w:basedOn w:val="Standardowy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themeColor="text1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2">
    <w:name w:val="Medium Grid 2 Accent 2"/>
    <w:basedOn w:val="Standardowy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themeColor="text1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  <w:color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3">
    <w:name w:val="Medium Grid 2 Accent 3"/>
    <w:basedOn w:val="Standardowy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themeColor="text1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4">
    <w:name w:val="Medium Grid 2 Accent 4"/>
    <w:basedOn w:val="Standardowy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themeColor="text1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5">
    <w:name w:val="Medium Grid 2 Accent 5"/>
    <w:basedOn w:val="Standardowy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themeColor="text1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  <w:color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6">
    <w:name w:val="Medium Grid 2 Accent 6"/>
    <w:basedOn w:val="Standardowy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themeColor="text1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  <w:color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3">
    <w:name w:val="Medium Grid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color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0"/>
        <w:color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0"/>
        <w:color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color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redniasiatka3akcent1">
    <w:name w:val="Medium Grid 3 Accent 1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color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0"/>
        <w:color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0"/>
        <w:color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color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redniasiatka3akcent2">
    <w:name w:val="Medium Grid 3 Accent 2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color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0"/>
        <w:color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0"/>
        <w:color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color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redniasiatka3akcent3">
    <w:name w:val="Medium Grid 3 Accent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color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0"/>
        <w:color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0"/>
        <w:color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color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redniasiatka3akcent4">
    <w:name w:val="Medium Grid 3 Accent 4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color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0"/>
        <w:color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0"/>
        <w:color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color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redniasiatka3akcent5">
    <w:name w:val="Medium Grid 3 Accent 5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color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0"/>
        <w:color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0"/>
        <w:color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color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redniasiatka3akcent6">
    <w:name w:val="Medium Grid 3 Accent 6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color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0"/>
        <w:color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0"/>
        <w:color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color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Ciemnalista">
    <w:name w:val="Dark List"/>
    <w:basedOn w:val="Standardowy"/>
    <w:uiPriority w:val="70"/>
    <w:rsid w:val="00cb0664"/>
    <w:pPr>
      <w:spacing w:after="0" w:line="240" w:lineRule="auto"/>
    </w:pPr>
    <w:rPr>
      <w:color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Ciemnalista2akcent1">
    <w:name w:val="Dark List Accent 1"/>
    <w:basedOn w:val="Standardowy"/>
    <w:uiPriority w:val="70"/>
    <w:rsid w:val="00cb0664"/>
    <w:pPr>
      <w:spacing w:after="0" w:line="240" w:lineRule="auto"/>
    </w:pPr>
    <w:rPr>
      <w:color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Ciemnalistaakcent2">
    <w:name w:val="Dark List Accent 2"/>
    <w:basedOn w:val="Standardowy"/>
    <w:uiPriority w:val="70"/>
    <w:rsid w:val="00cb0664"/>
    <w:pPr>
      <w:spacing w:after="0" w:line="240" w:lineRule="auto"/>
    </w:pPr>
    <w:rPr>
      <w:color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Ciemnalistaakcent3">
    <w:name w:val="Dark List Accent 3"/>
    <w:basedOn w:val="Standardowy"/>
    <w:uiPriority w:val="70"/>
    <w:rsid w:val="00cb0664"/>
    <w:pPr>
      <w:spacing w:after="0" w:line="240" w:lineRule="auto"/>
    </w:pPr>
    <w:rPr>
      <w:color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Ciemnalistaakcent4">
    <w:name w:val="Dark List Accent 4"/>
    <w:basedOn w:val="Standardowy"/>
    <w:uiPriority w:val="70"/>
    <w:rsid w:val="00cb0664"/>
    <w:pPr>
      <w:spacing w:after="0" w:line="240" w:lineRule="auto"/>
    </w:pPr>
    <w:rPr>
      <w:color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Ciemnalistaakcent5">
    <w:name w:val="Dark List Accent 5"/>
    <w:basedOn w:val="Standardowy"/>
    <w:uiPriority w:val="70"/>
    <w:rsid w:val="00cb0664"/>
    <w:pPr>
      <w:spacing w:after="0" w:line="240" w:lineRule="auto"/>
    </w:pPr>
    <w:rPr>
      <w:color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Ciemnalistaakcent6">
    <w:name w:val="Dark List Accent 6"/>
    <w:basedOn w:val="Standardowy"/>
    <w:uiPriority w:val="70"/>
    <w:rsid w:val="00cb0664"/>
    <w:pPr>
      <w:spacing w:after="0" w:line="240" w:lineRule="auto"/>
    </w:pPr>
    <w:rPr>
      <w:color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olorowecieniowanie">
    <w:name w:val="Colorful Shading"/>
    <w:basedOn w:val="Standardowy"/>
    <w:uiPriority w:val="71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themeColor="text1"/>
      </w:rPr>
      <w:tblPr/>
    </w:tblStylePr>
    <w:tblStylePr w:type="nwCell">
      <w:rPr>
        <w:color w:themeColor="text1"/>
      </w:rPr>
      <w:tblPr/>
    </w:tblStylePr>
  </w:style>
  <w:style w:type="table" w:styleId="Kolorowecieniowanieakcent1">
    <w:name w:val="Colorful Shading Accent 1"/>
    <w:basedOn w:val="Standardowy"/>
    <w:uiPriority w:val="71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themeColor="text1"/>
      </w:rPr>
      <w:tblPr/>
    </w:tblStylePr>
    <w:tblStylePr w:type="nwCell">
      <w:rPr>
        <w:color w:themeColor="text1"/>
      </w:rPr>
      <w:tblPr/>
    </w:tblStylePr>
  </w:style>
  <w:style w:type="table" w:styleId="Kolorowecieniowanieakcent2">
    <w:name w:val="Colorful Shading Accent 2"/>
    <w:basedOn w:val="Standardowy"/>
    <w:uiPriority w:val="71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themeColor="text1"/>
      </w:rPr>
      <w:tblPr/>
    </w:tblStylePr>
    <w:tblStylePr w:type="nwCell">
      <w:rPr>
        <w:color w:themeColor="text1"/>
      </w:rPr>
      <w:tblPr/>
    </w:tblStylePr>
  </w:style>
  <w:style w:type="table" w:styleId="Kolorowecieniowanieakcent3">
    <w:name w:val="Colorful Shading Accent 3"/>
    <w:basedOn w:val="Standardowy"/>
    <w:uiPriority w:val="71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ecieniowanieakcent4">
    <w:name w:val="Colorful Shading Accent 4"/>
    <w:basedOn w:val="Standardowy"/>
    <w:uiPriority w:val="71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themeColor="text1"/>
      </w:rPr>
      <w:tblPr/>
    </w:tblStylePr>
    <w:tblStylePr w:type="nwCell">
      <w:rPr>
        <w:color w:themeColor="text1"/>
      </w:rPr>
      <w:tblPr/>
    </w:tblStylePr>
  </w:style>
  <w:style w:type="table" w:styleId="Kolorowecieniowanieakcent5">
    <w:name w:val="Colorful Shading Accent 5"/>
    <w:basedOn w:val="Standardowy"/>
    <w:uiPriority w:val="71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themeColor="text1"/>
      </w:rPr>
      <w:tblPr/>
    </w:tblStylePr>
    <w:tblStylePr w:type="nwCell">
      <w:rPr>
        <w:color w:themeColor="text1"/>
      </w:rPr>
      <w:tblPr/>
    </w:tblStylePr>
  </w:style>
  <w:style w:type="table" w:styleId="Kolorowecieniowanieakcent6">
    <w:name w:val="Colorful Shading Accent 6"/>
    <w:basedOn w:val="Standardowy"/>
    <w:uiPriority w:val="71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themeColor="text1"/>
      </w:rPr>
      <w:tblPr/>
    </w:tblStylePr>
    <w:tblStylePr w:type="nwCell">
      <w:rPr>
        <w:color w:themeColor="text1"/>
      </w:rPr>
      <w:tblPr/>
    </w:tblStylePr>
  </w:style>
  <w:style w:type="table" w:styleId="Kolorowalista">
    <w:name w:val="Colorful List"/>
    <w:basedOn w:val="Standardowy"/>
    <w:uiPriority w:val="72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olorowalistaakcent1">
    <w:name w:val="Colorful List Accent 1"/>
    <w:basedOn w:val="Standardowy"/>
    <w:uiPriority w:val="72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olorowalistaakcent2">
    <w:name w:val="Colorful List Accent 2"/>
    <w:basedOn w:val="Standardowy"/>
    <w:uiPriority w:val="72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olorowalistaakcent3">
    <w:name w:val="Colorful List Accent 3"/>
    <w:basedOn w:val="Standardowy"/>
    <w:uiPriority w:val="72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olorowalistaakcent4">
    <w:name w:val="Colorful List Accent 4"/>
    <w:basedOn w:val="Standardowy"/>
    <w:uiPriority w:val="72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olorowalistaakcent5">
    <w:name w:val="Colorful List Accent 5"/>
    <w:basedOn w:val="Standardowy"/>
    <w:uiPriority w:val="72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olorowalistaakcent6">
    <w:name w:val="Colorful List Accent 6"/>
    <w:basedOn w:val="Standardowy"/>
    <w:uiPriority w:val="72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olorowasiatka">
    <w:name w:val="Colorful Grid"/>
    <w:basedOn w:val="Standardowy"/>
    <w:uiPriority w:val="73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olorowasiatkaakcent1">
    <w:name w:val="Colorful Grid Accent 1"/>
    <w:basedOn w:val="Standardowy"/>
    <w:uiPriority w:val="73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olorowasiatkaakcent2">
    <w:name w:val="Colorful Grid Accent 2"/>
    <w:basedOn w:val="Standardowy"/>
    <w:uiPriority w:val="73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olorowasiatkaakcent3">
    <w:name w:val="Colorful Grid Accent 3"/>
    <w:basedOn w:val="Standardowy"/>
    <w:uiPriority w:val="73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asiatkaakcent4">
    <w:name w:val="Colorful Grid Accent 4"/>
    <w:basedOn w:val="Standardowy"/>
    <w:uiPriority w:val="73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olorowasiatkaakcent5">
    <w:name w:val="Colorful Grid Accent 5"/>
    <w:basedOn w:val="Standardowy"/>
    <w:uiPriority w:val="73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olorowasiatkaakcent6">
    <w:name w:val="Colorful Grid Accent 6"/>
    <w:basedOn w:val="Standardowy"/>
    <w:uiPriority w:val="73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 pitchFamily="0" charset="1"/>
        <a:ea typeface=""/>
        <a:cs typeface=""/>
      </a:majorFont>
      <a:minorFont>
        <a:latin typeface="Cambria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tint val="100000"/>
                <a:shade val="100000"/>
              </a:schemeClr>
            </a:gs>
            <a:gs pos="100000">
              <a:schemeClr val="phClr">
                <a:tint val="50000"/>
                <a:shade val="100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Application>LibreOffice/7.6.0.3$Windows_X86_64 LibreOffice_project/69edd8b8ebc41d00b4de3915dc82f8f0fc3b6265</Application>
  <AppVersion>15.0000</AppVersion>
  <Pages>1</Pages>
  <Words>118</Words>
  <Characters>917</Characters>
  <CharactersWithSpaces>1052</CharactersWithSpaces>
  <Paragraphs>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2013-12-23T23:15:00Z</dcterms:created>
  <dc:creator>python-docx</dc:creator>
  <dc:description>generated by python-docx</dc:description>
  <dc:language>pl-PL</dc:language>
  <cp:lastModifiedBy/>
  <dcterms:modified xsi:type="dcterms:W3CDTF">2026-07-15T09:28:02Z</dcterms:modified>
  <cp:revision>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